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595F" w:rsidRPr="000E62C0" w:rsidRDefault="005C595F" w:rsidP="00F5094F">
      <w:pPr>
        <w:jc w:val="both"/>
        <w:rPr>
          <w:rFonts w:ascii="Cambria" w:hAnsi="Cambria"/>
          <w:sz w:val="20"/>
          <w:szCs w:val="20"/>
        </w:rPr>
      </w:pPr>
    </w:p>
    <w:p w:rsidR="005C595F" w:rsidRPr="000E62C0" w:rsidRDefault="005C595F" w:rsidP="00F5094F">
      <w:pPr>
        <w:jc w:val="both"/>
        <w:rPr>
          <w:rFonts w:ascii="Cambria" w:hAnsi="Cambria"/>
          <w:sz w:val="20"/>
          <w:szCs w:val="20"/>
        </w:rPr>
      </w:pPr>
    </w:p>
    <w:p w:rsidR="005C595F" w:rsidRPr="000E62C0" w:rsidRDefault="005C595F" w:rsidP="005C595F">
      <w:pPr>
        <w:spacing w:after="0"/>
        <w:jc w:val="right"/>
        <w:rPr>
          <w:rFonts w:ascii="Cambria" w:hAnsi="Cambria"/>
        </w:rPr>
      </w:pPr>
      <w:r w:rsidRPr="000E62C0">
        <w:rPr>
          <w:rFonts w:ascii="Cambria" w:hAnsi="Cambria"/>
        </w:rPr>
        <w:t xml:space="preserve">……………………………………                                                                                  ……………………………………                                   </w:t>
      </w:r>
    </w:p>
    <w:p w:rsidR="005C595F" w:rsidRPr="000E62C0" w:rsidRDefault="005C595F" w:rsidP="005C595F">
      <w:pPr>
        <w:spacing w:after="0"/>
        <w:rPr>
          <w:rFonts w:ascii="Cambria" w:hAnsi="Cambria"/>
          <w:sz w:val="20"/>
        </w:rPr>
      </w:pPr>
      <w:r w:rsidRPr="000E62C0">
        <w:rPr>
          <w:rFonts w:ascii="Cambria" w:hAnsi="Cambria"/>
          <w:sz w:val="20"/>
        </w:rPr>
        <w:t xml:space="preserve">      /pieczęć szkoły/                                                                                                               /miejscowość, data/</w:t>
      </w:r>
    </w:p>
    <w:p w:rsidR="005C595F" w:rsidRPr="000E62C0" w:rsidRDefault="005C595F" w:rsidP="005C595F">
      <w:pPr>
        <w:spacing w:after="0"/>
        <w:rPr>
          <w:rFonts w:ascii="Cambria" w:hAnsi="Cambria"/>
          <w:b/>
        </w:rPr>
      </w:pPr>
    </w:p>
    <w:p w:rsidR="005C595F" w:rsidRPr="000E62C0" w:rsidRDefault="005C595F" w:rsidP="005C595F">
      <w:pPr>
        <w:spacing w:after="0"/>
        <w:jc w:val="center"/>
        <w:rPr>
          <w:rFonts w:ascii="Cambria" w:hAnsi="Cambria"/>
          <w:b/>
        </w:rPr>
      </w:pPr>
    </w:p>
    <w:p w:rsidR="005C595F" w:rsidRPr="000E62C0" w:rsidRDefault="005C595F" w:rsidP="005C595F">
      <w:pPr>
        <w:spacing w:after="0"/>
        <w:ind w:left="4536"/>
        <w:jc w:val="center"/>
        <w:rPr>
          <w:rFonts w:ascii="Cambria" w:hAnsi="Cambria"/>
          <w:b/>
          <w:sz w:val="24"/>
        </w:rPr>
      </w:pPr>
      <w:r w:rsidRPr="000E62C0">
        <w:rPr>
          <w:rFonts w:ascii="Cambria" w:hAnsi="Cambria"/>
          <w:b/>
          <w:sz w:val="24"/>
        </w:rPr>
        <w:t>Mazurski</w:t>
      </w:r>
    </w:p>
    <w:p w:rsidR="005C595F" w:rsidRPr="000E62C0" w:rsidRDefault="005C595F" w:rsidP="005C595F">
      <w:pPr>
        <w:spacing w:after="0"/>
        <w:ind w:left="4536"/>
        <w:jc w:val="center"/>
        <w:rPr>
          <w:rFonts w:ascii="Cambria" w:hAnsi="Cambria"/>
          <w:b/>
          <w:sz w:val="24"/>
        </w:rPr>
      </w:pPr>
      <w:r w:rsidRPr="000E62C0">
        <w:rPr>
          <w:rFonts w:ascii="Cambria" w:hAnsi="Cambria"/>
          <w:b/>
          <w:sz w:val="24"/>
        </w:rPr>
        <w:t>Ośrodek Doskonalenia Nauczycieli</w:t>
      </w:r>
    </w:p>
    <w:p w:rsidR="005C595F" w:rsidRPr="000E62C0" w:rsidRDefault="005C595F" w:rsidP="005C595F">
      <w:pPr>
        <w:spacing w:after="0"/>
        <w:ind w:left="4536"/>
        <w:jc w:val="center"/>
        <w:rPr>
          <w:rFonts w:ascii="Cambria" w:hAnsi="Cambria"/>
          <w:b/>
          <w:sz w:val="24"/>
        </w:rPr>
      </w:pPr>
      <w:r w:rsidRPr="000E62C0">
        <w:rPr>
          <w:rFonts w:ascii="Cambria" w:hAnsi="Cambria"/>
          <w:b/>
          <w:sz w:val="24"/>
        </w:rPr>
        <w:t xml:space="preserve"> w Ełku</w:t>
      </w:r>
    </w:p>
    <w:p w:rsidR="005C595F" w:rsidRPr="000E62C0" w:rsidRDefault="005C595F" w:rsidP="005C595F">
      <w:pPr>
        <w:rPr>
          <w:rFonts w:ascii="Cambria" w:hAnsi="Cambria"/>
          <w:b/>
          <w:sz w:val="24"/>
        </w:rPr>
      </w:pPr>
    </w:p>
    <w:p w:rsidR="005C595F" w:rsidRPr="000E62C0" w:rsidRDefault="005C595F" w:rsidP="005C595F">
      <w:pPr>
        <w:jc w:val="center"/>
        <w:rPr>
          <w:rFonts w:ascii="Cambria" w:hAnsi="Cambria"/>
          <w:sz w:val="24"/>
        </w:rPr>
      </w:pPr>
      <w:r w:rsidRPr="000E62C0">
        <w:rPr>
          <w:rFonts w:ascii="Cambria" w:hAnsi="Cambria"/>
          <w:b/>
          <w:sz w:val="24"/>
        </w:rPr>
        <w:t xml:space="preserve">WNIOSEK O SKIEROWANIE DORADCY METODYCZNEGO LUB NAUCZYCIELA KONSULTANTA </w:t>
      </w:r>
      <w:r w:rsidR="00B050FF">
        <w:rPr>
          <w:rFonts w:ascii="Cambria" w:hAnsi="Cambria"/>
          <w:b/>
          <w:sz w:val="24"/>
        </w:rPr>
        <w:t>DO PRACY W KOMISJI OBSERWUJĄCEJ ZAJĘCIA DY</w:t>
      </w:r>
      <w:r w:rsidR="00FB2C7D">
        <w:rPr>
          <w:rFonts w:ascii="Cambria" w:hAnsi="Cambria"/>
          <w:b/>
          <w:sz w:val="24"/>
        </w:rPr>
        <w:t>D</w:t>
      </w:r>
      <w:r w:rsidR="00B050FF">
        <w:rPr>
          <w:rFonts w:ascii="Cambria" w:hAnsi="Cambria"/>
          <w:b/>
          <w:sz w:val="24"/>
        </w:rPr>
        <w:t xml:space="preserve">AKTYCZNE W </w:t>
      </w:r>
      <w:r w:rsidR="006301C8">
        <w:rPr>
          <w:rFonts w:ascii="Cambria" w:hAnsi="Cambria"/>
          <w:b/>
          <w:sz w:val="24"/>
        </w:rPr>
        <w:t>OSTATNIM</w:t>
      </w:r>
      <w:r w:rsidR="00B050FF">
        <w:rPr>
          <w:rFonts w:ascii="Cambria" w:hAnsi="Cambria"/>
          <w:b/>
          <w:sz w:val="24"/>
        </w:rPr>
        <w:t xml:space="preserve"> ROKU PRZYGOTOWANIA DO ZAWODU NAUCZYCIELA</w:t>
      </w:r>
      <w:bookmarkStart w:id="0" w:name="_GoBack"/>
      <w:bookmarkEnd w:id="0"/>
    </w:p>
    <w:p w:rsidR="005C595F" w:rsidRPr="000E62C0" w:rsidRDefault="005C595F" w:rsidP="005C595F">
      <w:pPr>
        <w:tabs>
          <w:tab w:val="right" w:leader="dot" w:pos="8505"/>
        </w:tabs>
        <w:rPr>
          <w:rFonts w:ascii="Cambria" w:hAnsi="Cambria"/>
          <w:sz w:val="24"/>
        </w:rPr>
      </w:pPr>
    </w:p>
    <w:p w:rsidR="005C595F" w:rsidRPr="000E62C0" w:rsidRDefault="005C595F" w:rsidP="005C595F">
      <w:pPr>
        <w:tabs>
          <w:tab w:val="right" w:leader="dot" w:pos="8505"/>
        </w:tabs>
        <w:rPr>
          <w:rFonts w:ascii="Cambria" w:hAnsi="Cambria"/>
          <w:sz w:val="24"/>
        </w:rPr>
      </w:pPr>
      <w:r w:rsidRPr="000E62C0">
        <w:rPr>
          <w:rFonts w:ascii="Cambria" w:hAnsi="Cambria"/>
          <w:sz w:val="24"/>
        </w:rPr>
        <w:t xml:space="preserve">Nazwa szkoły: </w:t>
      </w:r>
      <w:r w:rsidRPr="000E62C0">
        <w:rPr>
          <w:rFonts w:ascii="Cambria" w:hAnsi="Cambria"/>
          <w:sz w:val="24"/>
        </w:rPr>
        <w:tab/>
      </w:r>
    </w:p>
    <w:p w:rsidR="005C595F" w:rsidRPr="000E62C0" w:rsidRDefault="005C595F" w:rsidP="00B050FF">
      <w:pPr>
        <w:tabs>
          <w:tab w:val="right" w:leader="dot" w:pos="8505"/>
        </w:tabs>
        <w:rPr>
          <w:rFonts w:ascii="Cambria" w:hAnsi="Cambria"/>
          <w:sz w:val="24"/>
        </w:rPr>
      </w:pPr>
      <w:r w:rsidRPr="000E62C0">
        <w:rPr>
          <w:rFonts w:ascii="Cambria" w:hAnsi="Cambria"/>
          <w:sz w:val="24"/>
        </w:rPr>
        <w:t xml:space="preserve">Adres szkoły: </w:t>
      </w:r>
      <w:r w:rsidRPr="000E62C0">
        <w:rPr>
          <w:rFonts w:ascii="Cambria" w:hAnsi="Cambria"/>
          <w:sz w:val="24"/>
        </w:rPr>
        <w:tab/>
      </w:r>
    </w:p>
    <w:p w:rsidR="005C595F" w:rsidRPr="000E62C0" w:rsidRDefault="005C595F" w:rsidP="005C595F">
      <w:pPr>
        <w:rPr>
          <w:rFonts w:ascii="Cambria" w:hAnsi="Cambria"/>
          <w:sz w:val="24"/>
        </w:rPr>
      </w:pPr>
      <w:r w:rsidRPr="000E62C0">
        <w:rPr>
          <w:rFonts w:ascii="Cambria" w:hAnsi="Cambria"/>
          <w:b/>
          <w:sz w:val="24"/>
        </w:rPr>
        <w:t>Dane dotyczące zajęć:</w:t>
      </w:r>
    </w:p>
    <w:p w:rsidR="005C595F" w:rsidRPr="000E62C0" w:rsidRDefault="005C595F" w:rsidP="005C595F">
      <w:pPr>
        <w:tabs>
          <w:tab w:val="right" w:leader="dot" w:pos="8505"/>
        </w:tabs>
        <w:spacing w:line="360" w:lineRule="auto"/>
        <w:rPr>
          <w:rFonts w:ascii="Cambria" w:hAnsi="Cambria"/>
          <w:sz w:val="24"/>
        </w:rPr>
      </w:pPr>
      <w:r w:rsidRPr="000E62C0">
        <w:rPr>
          <w:rFonts w:ascii="Cambria" w:hAnsi="Cambria"/>
          <w:sz w:val="24"/>
        </w:rPr>
        <w:t>Przedmiot:</w:t>
      </w:r>
      <w:r w:rsidRPr="000E62C0">
        <w:rPr>
          <w:rFonts w:ascii="Cambria" w:hAnsi="Cambria"/>
          <w:sz w:val="24"/>
        </w:rPr>
        <w:tab/>
        <w:t xml:space="preserve"> </w:t>
      </w:r>
    </w:p>
    <w:p w:rsidR="005C595F" w:rsidRPr="000E62C0" w:rsidRDefault="005C595F" w:rsidP="005C595F">
      <w:pPr>
        <w:tabs>
          <w:tab w:val="right" w:leader="dot" w:pos="8505"/>
        </w:tabs>
        <w:spacing w:line="360" w:lineRule="auto"/>
        <w:rPr>
          <w:rFonts w:ascii="Cambria" w:hAnsi="Cambria"/>
          <w:sz w:val="24"/>
        </w:rPr>
      </w:pPr>
      <w:r w:rsidRPr="000E62C0">
        <w:rPr>
          <w:rFonts w:ascii="Cambria" w:hAnsi="Cambria"/>
          <w:sz w:val="24"/>
        </w:rPr>
        <w:t>Proponowany termin realizacji:</w:t>
      </w:r>
      <w:r w:rsidRPr="000E62C0">
        <w:rPr>
          <w:rFonts w:ascii="Cambria" w:hAnsi="Cambria"/>
          <w:sz w:val="24"/>
        </w:rPr>
        <w:tab/>
      </w:r>
    </w:p>
    <w:p w:rsidR="005C595F" w:rsidRPr="000E62C0" w:rsidRDefault="005C595F" w:rsidP="00CD6A28">
      <w:pPr>
        <w:tabs>
          <w:tab w:val="right" w:leader="dot" w:pos="8505"/>
        </w:tabs>
        <w:rPr>
          <w:rFonts w:ascii="Cambria" w:hAnsi="Cambria"/>
          <w:sz w:val="24"/>
        </w:rPr>
      </w:pPr>
      <w:r w:rsidRPr="000E62C0">
        <w:rPr>
          <w:rFonts w:ascii="Cambria" w:hAnsi="Cambria"/>
          <w:sz w:val="24"/>
        </w:rPr>
        <w:t xml:space="preserve">Imię i nazwisko nauczyciela: </w:t>
      </w:r>
      <w:r w:rsidRPr="000E62C0">
        <w:rPr>
          <w:rFonts w:ascii="Cambria" w:hAnsi="Cambria"/>
          <w:sz w:val="24"/>
        </w:rPr>
        <w:tab/>
      </w:r>
    </w:p>
    <w:p w:rsidR="005C595F" w:rsidRPr="00B050FF" w:rsidRDefault="005C595F" w:rsidP="005C595F">
      <w:pPr>
        <w:rPr>
          <w:rFonts w:ascii="Cambria" w:hAnsi="Cambria"/>
          <w:b/>
          <w:sz w:val="24"/>
        </w:rPr>
      </w:pPr>
      <w:r w:rsidRPr="00B050FF">
        <w:rPr>
          <w:rFonts w:ascii="Cambria" w:hAnsi="Cambria"/>
          <w:b/>
          <w:sz w:val="24"/>
        </w:rPr>
        <w:t>Osoba do kontaktu:</w:t>
      </w:r>
    </w:p>
    <w:p w:rsidR="005C595F" w:rsidRPr="000E62C0" w:rsidRDefault="005C595F" w:rsidP="005C595F">
      <w:pPr>
        <w:tabs>
          <w:tab w:val="right" w:leader="dot" w:pos="8505"/>
        </w:tabs>
        <w:rPr>
          <w:rFonts w:ascii="Cambria" w:hAnsi="Cambria"/>
          <w:sz w:val="24"/>
        </w:rPr>
      </w:pPr>
      <w:r w:rsidRPr="000E62C0">
        <w:rPr>
          <w:rFonts w:ascii="Cambria" w:hAnsi="Cambria"/>
          <w:sz w:val="24"/>
        </w:rPr>
        <w:t xml:space="preserve">Imię i nazwisko: </w:t>
      </w:r>
      <w:r w:rsidRPr="000E62C0">
        <w:rPr>
          <w:rFonts w:ascii="Cambria" w:hAnsi="Cambria"/>
          <w:sz w:val="24"/>
        </w:rPr>
        <w:tab/>
      </w:r>
    </w:p>
    <w:p w:rsidR="005C595F" w:rsidRPr="000E62C0" w:rsidRDefault="005C595F" w:rsidP="005C595F">
      <w:pPr>
        <w:tabs>
          <w:tab w:val="right" w:leader="dot" w:pos="8505"/>
        </w:tabs>
        <w:rPr>
          <w:rFonts w:ascii="Cambria" w:hAnsi="Cambria"/>
          <w:sz w:val="24"/>
        </w:rPr>
      </w:pPr>
      <w:r w:rsidRPr="000E62C0">
        <w:rPr>
          <w:rFonts w:ascii="Cambria" w:hAnsi="Cambria"/>
          <w:sz w:val="24"/>
        </w:rPr>
        <w:t xml:space="preserve">Telefon kontaktowy: </w:t>
      </w:r>
      <w:r w:rsidRPr="000E62C0">
        <w:rPr>
          <w:rFonts w:ascii="Cambria" w:hAnsi="Cambria"/>
          <w:sz w:val="24"/>
        </w:rPr>
        <w:tab/>
      </w:r>
      <w:r w:rsidRPr="000E62C0">
        <w:rPr>
          <w:rFonts w:ascii="Cambria" w:hAnsi="Cambria"/>
          <w:sz w:val="24"/>
        </w:rPr>
        <w:tab/>
      </w:r>
    </w:p>
    <w:p w:rsidR="005C595F" w:rsidRPr="000E62C0" w:rsidRDefault="005C595F" w:rsidP="005C595F">
      <w:pPr>
        <w:tabs>
          <w:tab w:val="right" w:leader="dot" w:pos="8505"/>
        </w:tabs>
        <w:rPr>
          <w:rFonts w:ascii="Cambria" w:hAnsi="Cambria"/>
          <w:sz w:val="24"/>
        </w:rPr>
      </w:pPr>
      <w:r w:rsidRPr="000E62C0">
        <w:rPr>
          <w:rFonts w:ascii="Cambria" w:hAnsi="Cambria"/>
          <w:sz w:val="24"/>
        </w:rPr>
        <w:t xml:space="preserve">E-mail: </w:t>
      </w:r>
      <w:r w:rsidRPr="000E62C0">
        <w:rPr>
          <w:rFonts w:ascii="Cambria" w:hAnsi="Cambria"/>
          <w:sz w:val="24"/>
        </w:rPr>
        <w:tab/>
      </w:r>
      <w:r w:rsidRPr="000E62C0">
        <w:rPr>
          <w:rFonts w:ascii="Cambria" w:hAnsi="Cambria"/>
          <w:sz w:val="24"/>
        </w:rPr>
        <w:tab/>
      </w:r>
    </w:p>
    <w:p w:rsidR="005C595F" w:rsidRPr="000E62C0" w:rsidRDefault="005C595F" w:rsidP="005C595F">
      <w:pPr>
        <w:rPr>
          <w:rFonts w:ascii="Cambria" w:hAnsi="Cambria"/>
          <w:sz w:val="24"/>
        </w:rPr>
      </w:pPr>
    </w:p>
    <w:p w:rsidR="005C595F" w:rsidRPr="000E62C0" w:rsidRDefault="005C595F" w:rsidP="005C595F">
      <w:pPr>
        <w:rPr>
          <w:rFonts w:ascii="Cambria" w:hAnsi="Cambria"/>
          <w:sz w:val="24"/>
        </w:rPr>
      </w:pPr>
    </w:p>
    <w:p w:rsidR="005C595F" w:rsidRPr="000E62C0" w:rsidRDefault="005C595F" w:rsidP="005C595F">
      <w:pPr>
        <w:spacing w:after="0"/>
        <w:jc w:val="right"/>
        <w:rPr>
          <w:rFonts w:ascii="Cambria" w:hAnsi="Cambria"/>
          <w:sz w:val="24"/>
        </w:rPr>
      </w:pPr>
      <w:r w:rsidRPr="000E62C0">
        <w:rPr>
          <w:rFonts w:ascii="Cambria" w:hAnsi="Cambria"/>
          <w:sz w:val="24"/>
        </w:rPr>
        <w:t>........................................                                                                             ………........................................</w:t>
      </w:r>
    </w:p>
    <w:p w:rsidR="005C595F" w:rsidRPr="000E62C0" w:rsidRDefault="005C595F" w:rsidP="005C595F">
      <w:pPr>
        <w:spacing w:after="0"/>
        <w:rPr>
          <w:rFonts w:ascii="Cambria" w:hAnsi="Cambria"/>
          <w:sz w:val="20"/>
        </w:rPr>
      </w:pPr>
      <w:r w:rsidRPr="000E62C0">
        <w:rPr>
          <w:rFonts w:ascii="Cambria" w:hAnsi="Cambria"/>
          <w:sz w:val="20"/>
        </w:rPr>
        <w:t xml:space="preserve">          /data/                                                                                                                     /podpis i pieczęć dyrektora/</w:t>
      </w:r>
    </w:p>
    <w:p w:rsidR="005C595F" w:rsidRPr="000E62C0" w:rsidRDefault="005C595F" w:rsidP="005C595F">
      <w:pPr>
        <w:rPr>
          <w:rFonts w:ascii="Cambria" w:hAnsi="Cambria"/>
          <w:sz w:val="24"/>
        </w:rPr>
      </w:pPr>
    </w:p>
    <w:p w:rsidR="005C595F" w:rsidRPr="000E62C0" w:rsidRDefault="005C595F" w:rsidP="005C595F">
      <w:pPr>
        <w:rPr>
          <w:rFonts w:ascii="Cambria" w:hAnsi="Cambria"/>
          <w:sz w:val="20"/>
        </w:rPr>
      </w:pPr>
    </w:p>
    <w:p w:rsidR="005C595F" w:rsidRPr="000E62C0" w:rsidRDefault="005C595F" w:rsidP="005C595F">
      <w:pPr>
        <w:rPr>
          <w:rFonts w:ascii="Cambria" w:hAnsi="Cambria"/>
          <w:sz w:val="20"/>
        </w:rPr>
      </w:pPr>
      <w:r w:rsidRPr="000E62C0">
        <w:rPr>
          <w:rFonts w:ascii="Cambria" w:hAnsi="Cambria"/>
          <w:sz w:val="20"/>
        </w:rPr>
        <w:lastRenderedPageBreak/>
        <w:t>Klauzula informacyjna RODO:</w:t>
      </w:r>
    </w:p>
    <w:p w:rsidR="005C595F" w:rsidRPr="000E62C0" w:rsidRDefault="005C595F" w:rsidP="005C595F">
      <w:pPr>
        <w:jc w:val="both"/>
        <w:rPr>
          <w:rFonts w:ascii="Cambria" w:hAnsi="Cambria"/>
          <w:sz w:val="20"/>
          <w:szCs w:val="20"/>
        </w:rPr>
      </w:pPr>
      <w:r w:rsidRPr="000E62C0">
        <w:rPr>
          <w:rFonts w:ascii="Cambria" w:hAnsi="Cambria"/>
          <w:sz w:val="20"/>
          <w:szCs w:val="20"/>
        </w:rPr>
        <w:t>Zgodnie z art. 13 ust. 1 i 2 Rozporządzenia Parlamentu Europejskiego i Rady (UE) 2016/679 z dnia 27 kwietnia 2016 r. (RODO) informujemy, że administratorem danych osobowych jest Mazurski Ośrodek Doskonalenia Nauczycieli w Ełku. Dane osobowe przetwarzane będą w celu realizacji procesu obserwacji zajęć dydaktycznych, na podstawie przepisów prawa oświatowego. Podanie danych jest dobrowolne, jednak niezbędne do realizacji wniosku. Osoba, której dane dotyczą, ma prawo dostępu do treści swoich danych, ich sprostowania, ograniczenia przetwarzania oraz wniesienia skargi do Prezesa Urzędu Ochrony Danych Osobowych. Dane nie będą przekazywane do państw trzecich ani organizacji międzynarodowych.</w:t>
      </w:r>
    </w:p>
    <w:p w:rsidR="005C595F" w:rsidRPr="000E62C0" w:rsidRDefault="005C595F" w:rsidP="005C595F">
      <w:pPr>
        <w:pStyle w:val="Style2"/>
        <w:widowControl/>
        <w:tabs>
          <w:tab w:val="left" w:pos="6566"/>
        </w:tabs>
        <w:spacing w:line="276" w:lineRule="auto"/>
        <w:rPr>
          <w:rFonts w:ascii="Cambria" w:hAnsi="Cambria" w:cs="Calibri"/>
          <w:szCs w:val="20"/>
        </w:rPr>
      </w:pPr>
      <w:r w:rsidRPr="000E62C0">
        <w:rPr>
          <w:rFonts w:ascii="Cambria" w:hAnsi="Cambria" w:cs="Calibri"/>
          <w:szCs w:val="20"/>
        </w:rPr>
        <w:t xml:space="preserve">Pełna treść klauzuli informacyjnej znajduje się na stronie </w:t>
      </w:r>
      <w:hyperlink r:id="rId8" w:history="1">
        <w:r w:rsidRPr="000E62C0">
          <w:rPr>
            <w:rStyle w:val="Hipercze"/>
            <w:rFonts w:ascii="Cambria" w:hAnsi="Cambria" w:cs="Calibri"/>
            <w:color w:val="auto"/>
            <w:szCs w:val="20"/>
            <w:u w:val="none"/>
          </w:rPr>
          <w:t>www.modn.elk.pl/RODO</w:t>
        </w:r>
      </w:hyperlink>
    </w:p>
    <w:p w:rsidR="005C595F" w:rsidRPr="000E62C0" w:rsidRDefault="005C595F" w:rsidP="00F5094F">
      <w:pPr>
        <w:jc w:val="both"/>
        <w:rPr>
          <w:rFonts w:ascii="Cambria" w:hAnsi="Cambria"/>
          <w:sz w:val="20"/>
          <w:szCs w:val="20"/>
        </w:rPr>
      </w:pPr>
    </w:p>
    <w:sectPr w:rsidR="005C595F" w:rsidRPr="000E62C0" w:rsidSect="00B050FF">
      <w:headerReference w:type="default" r:id="rId9"/>
      <w:pgSz w:w="12240" w:h="15840"/>
      <w:pgMar w:top="1440" w:right="1800" w:bottom="709" w:left="1800" w:header="454" w:footer="124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521E" w:rsidRDefault="001C521E" w:rsidP="00F5094F">
      <w:pPr>
        <w:spacing w:after="0" w:line="240" w:lineRule="auto"/>
      </w:pPr>
      <w:r>
        <w:separator/>
      </w:r>
    </w:p>
  </w:endnote>
  <w:endnote w:type="continuationSeparator" w:id="0">
    <w:p w:rsidR="001C521E" w:rsidRDefault="001C521E" w:rsidP="00F50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521E" w:rsidRDefault="001C521E" w:rsidP="00F5094F">
      <w:pPr>
        <w:spacing w:after="0" w:line="240" w:lineRule="auto"/>
      </w:pPr>
      <w:r>
        <w:separator/>
      </w:r>
    </w:p>
  </w:footnote>
  <w:footnote w:type="continuationSeparator" w:id="0">
    <w:p w:rsidR="001C521E" w:rsidRDefault="001C521E" w:rsidP="00F509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094F" w:rsidRDefault="00F5094F">
    <w:pPr>
      <w:pStyle w:val="Nagwek"/>
    </w:pPr>
    <w:r>
      <w:rPr>
        <w:noProof/>
      </w:rPr>
      <w:drawing>
        <wp:inline distT="0" distB="0" distL="0" distR="0">
          <wp:extent cx="5486400" cy="73787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Z TŁA_MODN_Logo.png"/>
                  <pic:cNvPicPr/>
                </pic:nvPicPr>
                <pic:blipFill>
                  <a:blip r:embed="rId1"/>
                  <a:stretch>
                    <a:fillRect/>
                  </a:stretch>
                </pic:blipFill>
                <pic:spPr>
                  <a:xfrm>
                    <a:off x="0" y="0"/>
                    <a:ext cx="5486400" cy="737870"/>
                  </a:xfrm>
                  <a:prstGeom prst="rect">
                    <a:avLst/>
                  </a:prstGeom>
                </pic:spPr>
              </pic:pic>
            </a:graphicData>
          </a:graphic>
        </wp:inline>
      </w:drawing>
    </w:r>
  </w:p>
  <w:p w:rsidR="00F5094F" w:rsidRDefault="00F5094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E62C0"/>
    <w:rsid w:val="0015074B"/>
    <w:rsid w:val="00170C47"/>
    <w:rsid w:val="001C521E"/>
    <w:rsid w:val="0029639D"/>
    <w:rsid w:val="00326F90"/>
    <w:rsid w:val="003E006C"/>
    <w:rsid w:val="0057795B"/>
    <w:rsid w:val="005C595F"/>
    <w:rsid w:val="006301C8"/>
    <w:rsid w:val="007145FF"/>
    <w:rsid w:val="00921CC1"/>
    <w:rsid w:val="00A849F5"/>
    <w:rsid w:val="00AA1D8D"/>
    <w:rsid w:val="00AA435B"/>
    <w:rsid w:val="00AB3369"/>
    <w:rsid w:val="00AC1A7A"/>
    <w:rsid w:val="00B050FF"/>
    <w:rsid w:val="00B47730"/>
    <w:rsid w:val="00BA2788"/>
    <w:rsid w:val="00BE3ACA"/>
    <w:rsid w:val="00CB0664"/>
    <w:rsid w:val="00CD6A28"/>
    <w:rsid w:val="00D9318F"/>
    <w:rsid w:val="00F5094F"/>
    <w:rsid w:val="00FB2C7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E009340"/>
  <w14:defaultImageDpi w14:val="300"/>
  <w15:docId w15:val="{DFF2EA9C-2BA8-4E25-B405-302BAFDCC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C693F"/>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tyle2">
    <w:name w:val="Style2"/>
    <w:basedOn w:val="Normalny"/>
    <w:rsid w:val="00AA435B"/>
    <w:pPr>
      <w:widowControl w:val="0"/>
      <w:suppressAutoHyphens/>
      <w:autoSpaceDE w:val="0"/>
      <w:autoSpaceDN w:val="0"/>
      <w:spacing w:after="0" w:line="240" w:lineRule="auto"/>
      <w:jc w:val="both"/>
      <w:textAlignment w:val="baseline"/>
    </w:pPr>
    <w:rPr>
      <w:rFonts w:ascii="Times New Roman" w:eastAsia="Lucida Sans Unicode" w:hAnsi="Times New Roman" w:cs="Mangal"/>
      <w:kern w:val="3"/>
      <w:sz w:val="20"/>
      <w:szCs w:val="24"/>
      <w:lang w:val="pl-PL" w:eastAsia="zh-CN" w:bidi="hi-IN"/>
    </w:rPr>
  </w:style>
  <w:style w:type="character" w:styleId="Hipercze">
    <w:name w:val="Hyperlink"/>
    <w:basedOn w:val="Domylnaczcionkaakapitu"/>
    <w:uiPriority w:val="99"/>
    <w:unhideWhenUsed/>
    <w:rsid w:val="00AA435B"/>
    <w:rPr>
      <w:color w:val="0000FF" w:themeColor="hyperlink"/>
      <w:u w:val="single"/>
    </w:rPr>
  </w:style>
  <w:style w:type="paragraph" w:styleId="Tekstdymka">
    <w:name w:val="Balloon Text"/>
    <w:basedOn w:val="Normalny"/>
    <w:link w:val="TekstdymkaZnak"/>
    <w:uiPriority w:val="99"/>
    <w:semiHidden/>
    <w:unhideWhenUsed/>
    <w:rsid w:val="007145F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45F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dn.elk.pl/ROD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32DFB-A735-4512-869A-70664E045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272</Words>
  <Characters>1633</Characters>
  <Application>Microsoft Office Word</Application>
  <DocSecurity>0</DocSecurity>
  <Lines>13</Lines>
  <Paragraphs>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Aneta Klonowska</cp:lastModifiedBy>
  <cp:revision>4</cp:revision>
  <cp:lastPrinted>2026-04-16T08:21:00Z</cp:lastPrinted>
  <dcterms:created xsi:type="dcterms:W3CDTF">2026-04-16T09:34:00Z</dcterms:created>
  <dcterms:modified xsi:type="dcterms:W3CDTF">2026-04-16T10:57:00Z</dcterms:modified>
  <cp:category/>
</cp:coreProperties>
</file>